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WC</w:t>
            </w:r>
          </w:p>
          <w:p>
            <w:pPr>
              <w:spacing w:before="0" w:after="0" w:line="240" w:lineRule="auto"/>
            </w:pPr>
            <w:r>
              <w:t>3. OG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487248444" name="01a05cb3-e60e-7ccd-bf02-4bea13ef04e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99857046" name="01a05cb3-e60e-7ccd-bf02-4bea13ef04e6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WC</w:t>
            </w:r>
          </w:p>
          <w:p>
            <w:pPr>
              <w:spacing w:before="0" w:after="0" w:line="240" w:lineRule="auto"/>
            </w:pPr>
            <w:r>
              <w:t>3. 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46949646" name="01a05cb9-18f5-7fff-820a-23e4ca5604e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6536919" name="01a05cb9-18f5-7fff-820a-23e4ca5604e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3.OG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390841391" name="01a05cd7-3c4d-71ad-a570-5d3c1a2471a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57778663" name="01a05cd7-3c4d-71ad-a570-5d3c1a2471a8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WC</w:t>
            </w:r>
          </w:p>
          <w:p>
            <w:pPr>
              <w:spacing w:before="0" w:after="0" w:line="240" w:lineRule="auto"/>
            </w:pPr>
            <w:r>
              <w:t>3. 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38941868" name="01a05cbc-fe34-7625-a2b8-2a90685c650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47570447" name="01a05cbc-fe34-7625-a2b8-2a90685c650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Zimmer</w:t>
            </w:r>
          </w:p>
          <w:p>
            <w:pPr>
              <w:spacing w:before="0" w:after="0" w:line="240" w:lineRule="auto"/>
            </w:pPr>
            <w:r>
              <w:t>3.OG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603516690" name="01a05cc8-a3bd-778f-83d9-4530fd6a5e2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22401590" name="01a05cc8-a3bd-778f-83d9-4530fd6a5e2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WC</w:t>
            </w:r>
          </w:p>
          <w:p>
            <w:pPr>
              <w:spacing w:before="0" w:after="0" w:line="240" w:lineRule="auto"/>
            </w:pPr>
            <w:r>
              <w:t>3. OG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933431229" name="01a05cbe-66d9-792b-8a87-f908dc1d3c6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29610028" name="01a05cbe-66d9-792b-8a87-f908dc1d3c60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Zimmer</w:t>
            </w:r>
          </w:p>
          <w:p>
            <w:pPr>
              <w:spacing w:before="0" w:after="0" w:line="240" w:lineRule="auto"/>
            </w:pPr>
            <w:r>
              <w:t>3.OG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094643091" name="01a05cc9-bff1-7484-9598-e8c8d6bceac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67691243" name="01a05cc9-bff1-7484-9598-e8c8d6bceac1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3.OG</w:t>
            </w:r>
          </w:p>
          <w:p>
            <w:pPr>
              <w:spacing w:before="0" w:after="0" w:line="240" w:lineRule="auto"/>
            </w:pPr>
            <w:r>
              <w:t>Fenster</w:t>
            </w:r>
          </w:p>
        </w:tc>
        <w:tc>
          <w:p>
            <w:pPr>
              <w:spacing w:before="0" w:after="0" w:line="240" w:lineRule="auto"/>
            </w:pPr>
            <w:r>
              <w:t>Fenster 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616238371" name="01a05cd8-f1a1-7005-a5a4-1e860c0293e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62322168" name="01a05cd8-f1a1-7005-a5a4-1e860c0293ef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Generell</w:t>
            </w:r>
          </w:p>
          <w:p>
            <w:pPr>
              <w:spacing w:before="0" w:after="0" w:line="240" w:lineRule="auto"/>
            </w:pPr>
            <w:r>
              <w:t>Diverse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Fensterrahmen</w:t>
            </w:r>
          </w:p>
        </w:tc>
        <w:tc>
          <w:p>
            <w:pPr>
              <w:spacing w:before="0" w:after="0" w:line="240" w:lineRule="auto"/>
            </w:pPr>
            <w:r>
              <w:t>Anschlagkitt Fenster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Generell</w:t>
            </w:r>
          </w:p>
          <w:p>
            <w:pPr>
              <w:spacing w:before="0" w:after="0" w:line="240" w:lineRule="auto"/>
            </w:pPr>
            <w:r>
              <w:t>Diverse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Dachstock</w:t>
            </w:r>
          </w:p>
        </w:tc>
        <w:tc>
          <w:p>
            <w:pPr>
              <w:spacing w:before="0" w:after="0" w:line="240" w:lineRule="auto"/>
            </w:pPr>
            <w:r>
              <w:t>Holzschutzmittel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Holzschutzmittel 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Generell</w:t>
            </w:r>
          </w:p>
          <w:p>
            <w:pPr>
              <w:spacing w:before="0" w:after="0" w:line="240" w:lineRule="auto"/>
            </w:pPr>
            <w:r>
              <w:t>Diverse</w:t>
            </w:r>
          </w:p>
          <w:p>
            <w:pPr>
              <w:spacing w:before="0" w:after="0" w:line="240" w:lineRule="auto"/>
            </w:pPr>
            <w:r>
              <w:t>Wand / Decke</w:t>
            </w:r>
          </w:p>
        </w:tc>
        <w:tc>
          <w:p>
            <w:pPr>
              <w:spacing w:before="0" w:after="0" w:line="240" w:lineRule="auto"/>
            </w:pPr>
            <w:r>
              <w:t>Kamin</w:t>
            </w:r>
          </w:p>
        </w:tc>
        <w:tc>
          <w:p>
            <w:pPr>
              <w:spacing w:before="0" w:after="0" w:line="240" w:lineRule="auto"/>
            </w:pPr>
            <w:r>
              <w:t>Brandschutzklappen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Heizraum</w:t>
            </w:r>
          </w:p>
          <w:p>
            <w:pPr>
              <w:spacing w:before="0" w:after="0" w:line="240" w:lineRule="auto"/>
            </w:pPr>
            <w:r>
              <w:t>Keller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Dichtung</w:t>
            </w:r>
          </w:p>
        </w:tc>
        <w:tc>
          <w:p>
            <w:pPr>
              <w:spacing w:before="0" w:after="0" w:line="240" w:lineRule="auto"/>
            </w:pPr>
            <w:r>
              <w:t>Heizbrenner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Generell</w:t>
            </w:r>
          </w:p>
          <w:p>
            <w:pPr>
              <w:spacing w:before="0" w:after="0" w:line="240" w:lineRule="auto"/>
            </w:pPr>
            <w:r>
              <w:t>Diverse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Öltank</w:t>
            </w:r>
          </w:p>
        </w:tc>
        <w:tc>
          <w:p>
            <w:pPr>
              <w:spacing w:before="0" w:after="0" w:line="240" w:lineRule="auto"/>
            </w:pPr>
            <w:r>
              <w:t>Öltank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  <w:p>
            <w:pPr>
              <w:spacing w:before="0" w:after="0" w:line="240" w:lineRule="auto"/>
            </w:pPr>
            <w:r>
              <w:t>PCB</w:t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3. 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3427024" name="01a05cc4-6fe0-7ec4-9a5b-3fbc7b25233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20373571" name="01a05cc4-6fe0-7ec4-9a5b-3fbc7b252331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VM-30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3.OG</w:t>
            </w:r>
          </w:p>
          <w:p>
            <w:pPr>
              <w:spacing w:before="0" w:after="0" w:line="240" w:lineRule="auto"/>
            </w:pPr>
            <w:r>
              <w:t>Sockel</w:t>
            </w:r>
          </w:p>
        </w:tc>
        <w:tc>
          <w:p>
            <w:pPr>
              <w:spacing w:before="0" w:after="0" w:line="240" w:lineRule="auto"/>
            </w:pPr>
            <w:r>
              <w:t>Sockel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569101891" name="01a05cd4-8e96-7398-9308-a6456cc6765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04638057" name="01a05cd4-8e96-7398-9308-a6456cc6765a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VM-30</w:t>
            </w:r>
          </w:p>
        </w:tc>
        <w:tc>
          <w:p>
            <w:pPr>
              <w:spacing w:before="0" w:after="0" w:line="240" w:lineRule="auto"/>
            </w:pPr>
            <w:r>
              <w:t>Balkon</w:t>
            </w:r>
          </w:p>
          <w:p>
            <w:pPr>
              <w:spacing w:before="0" w:after="0" w:line="240" w:lineRule="auto"/>
            </w:pPr>
            <w:r>
              <w:t>3.OG</w:t>
            </w:r>
          </w:p>
          <w:p>
            <w:pPr>
              <w:spacing w:before="0" w:after="0" w:line="240" w:lineRule="auto"/>
            </w:pPr>
            <w:r>
              <w:t>Sockel</w:t>
            </w:r>
          </w:p>
        </w:tc>
        <w:tc>
          <w:p>
            <w:pPr>
              <w:spacing w:before="0" w:after="0" w:line="240" w:lineRule="auto"/>
            </w:pPr>
            <w:r>
              <w:t>Sockel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165422363" name="01a05ce1-3193-7b47-a366-54b7c0bec3d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28842371" name="01a05ce1-3193-7b47-a366-54b7c0bec3de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VM-31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3.OG</w:t>
            </w:r>
          </w:p>
          <w:p>
            <w:pPr>
              <w:spacing w:before="0" w:after="0" w:line="240" w:lineRule="auto"/>
            </w:pPr>
            <w:r>
              <w:t>Lavabo</w:t>
            </w:r>
          </w:p>
        </w:tc>
        <w:tc>
          <w:p>
            <w:pPr>
              <w:spacing w:before="0" w:after="0" w:line="240" w:lineRule="auto"/>
            </w:pPr>
            <w:r>
              <w:t>Lavabo</w:t>
            </w:r>
          </w:p>
        </w:tc>
        <w:tc>
          <w:p>
            <w:pPr>
              <w:spacing w:before="0" w:after="0" w:line="240" w:lineRule="auto"/>
            </w:pPr>
            <w:r>
              <w:t>Antidrönbeschichtung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39299912" name="01a05cde-8fff-725a-abf8-3853a469edd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18106271" name="01a05cde-8fff-725a-abf8-3853a469eddd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 1182</w:t>
          </w:r>
        </w:p>
        <w:p>
          <w:pPr>
            <w:spacing w:before="0" w:after="0"/>
          </w:pPr>
          <w:r>
            <w:t>DN 1182 Hertistrasse 1  Davos Platz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